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Faserzement/ 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63752" name="01a06b96-ff91-72c9-9988-0bb03714ba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0684573" name="01a06b96-ff91-72c9-9988-0bb03714ba2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7555135" name="01a06b97-1e9e-7d13-b506-234ef9656e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2846855" name="01a06b97-1e9e-7d13-b506-234ef9656e3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61753112" name="01a06b97-f6f8-7ad7-aa44-99b7d71aa5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3830733" name="01a06b97-f6f8-7ad7-aa44-99b7d71aa55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0389305" name="01a06b98-4111-7f30-9204-69b3d353d1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8069841" name="01a06b98-4111-7f30-9204-69b3d353d16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UG-DG 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Klebstoffe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24822272" name="01a06b9e-696b-7829-b255-d6fc98e28d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3752561" name="01a06b9e-696b-7829-b255-d6fc98e28d9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9135780" name="01a06b9e-97a1-72d3-8917-a7b924a000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4911393" name="01a06b9e-97a1-72d3-8917-a7b924a0008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11622938" name="01a06ba0-3bf6-7c4f-b3ea-f634edc621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7072921" name="01a06ba0-3bf6-7c4f-b3ea-f634edc621d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12902894" name="01a06ba0-5871-7b4c-9d07-d5c0f0b137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6884297" name="01a06ba0-5871-7b4c-9d07-d5c0f0b137c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59565708" name="01a06ba5-6780-7d62-b238-9d32790363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2622725" name="01a06ba5-6780-7d62-b238-9d32790363b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0931339" name="01a06ba6-6673-768d-8a4c-f7ea7362be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0873061" name="01a06ba6-6673-768d-8a4c-f7ea7362be1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604612262" name="01a06bac-6944-76cf-88a5-ad184ebc1e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5845247" name="01a06bac-6944-76cf-88a5-ad184ebc1e9e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48490440" name="01a06bac-a779-7ea7-bc6c-33fd165cb52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5619395" name="01a06bac-a779-7ea7-bc6c-33fd165cb52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80054408" name="01a06bad-4ab1-7878-a34f-d48da48601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5242325" name="01a06bad-4ab1-7878-a34f-d48da48601f7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4335040" name="01a06bad-7588-76a4-a1e7-458c50a3283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5236592" name="01a06bad-7588-76a4-a1e7-458c50a3283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Fassade/ Dach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Wand/ 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 Schindeln </w:t>
            </w:r>
          </w:p>
          <w:p>
            <w:pPr>
              <w:spacing w:before="0" w:after="0"/>
            </w:pPr>
            <w:r>
              <w:t>Fassade/ 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01547489" name="01a06bb6-2c87-7a73-a054-44f447c29b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9296242" name="01a06bb6-2c87-7a73-a054-44f447c29b17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6010599" name="01a06bb6-4fd0-7621-80e8-392b4aea2f2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5921243" name="01a06bb6-4fd0-7621-80e8-392b4aea2f24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567552210" name="01a06bbc-4a6a-7248-b09d-011d9f9382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8212504" name="01a06bbc-4a6a-7248-b09d-011d9f938295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115971" name="01a06bbc-6591-70ff-a5b3-b43fe1cd79c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6172329" name="01a06bbc-6591-70ff-a5b3-b43fe1cd79c0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Paradiesweg 4, 5623 Boswil</w:t>
          </w:r>
        </w:p>
        <w:p>
          <w:pPr>
            <w:spacing w:before="0" w:after="0"/>
          </w:pPr>
          <w:r>
            <w:t>DN 1187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